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88879303" name="019db953-5192-7a6d-89a3-b5b99ce277f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91909737" name="019db953-5192-7a6d-89a3-b5b99ce277f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80535440" name="019db954-8e22-76a3-bccb-f39ca6e2d23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57883694" name="019db954-8e22-76a3-bccb-f39ca6e2d238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52900427" name="019db955-b832-79a7-9417-3b31e6f7674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0627125" name="019db955-b832-79a7-9417-3b31e6f76745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7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Bühlstrasse 144, 5273 Oberhofen</w:t>
          </w:r>
        </w:p>
        <w:p>
          <w:pPr>
            <w:spacing w:before="0" w:after="0"/>
          </w:pPr>
          <w:r>
            <w:t>DN 848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footer.xml" Type="http://schemas.openxmlformats.org/officeDocument/2006/relationships/footer" Id="rId7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